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09462721" name="b6db91d0-9d21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778200" name="b6db91d0-9d21-11f0-be48-25aa2d06065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03465185" name="e24723c0-9d21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5377880" name="e24723c0-9d21-11f0-be48-25aa2d06065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54524802" name="2e0fc64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9129365" name="2e0fc640-9d22-11f0-be48-25aa2d06065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167772" name="4537f77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6841410" name="4537f770-9d22-11f0-be48-25aa2d06065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25814205" name="6f823ae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6562177" name="6f823ae0-9d22-11f0-be48-25aa2d06065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14156835" name="db5b7ba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3518936" name="db5b7ba0-9d22-11f0-be48-25aa2d06065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95923185" name="ec71df6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468348" name="ec71df60-9d22-11f0-be48-25aa2d06065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7963305" name="1ff6ce9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69431" name="1ff6ce90-9d23-11f0-be48-25aa2d06065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90840375" name="a8812ee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2460299" name="a8812ee0-9d23-11f0-be48-25aa2d06065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08187667" name="bb04b73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6705816" name="bb04b730-9d23-11f0-be48-25aa2d06065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25764856" name="d0cd0a4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9692581" name="d0cd0a40-9d23-11f0-be48-25aa2d06065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22691835" name="30d479a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7206817" name="30d479a0-9d24-11f0-be48-25aa2d06065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26748351" name="44eea78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421723" name="44eea780-9d24-11f0-be48-25aa2d06065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00774865" name="55ccbd3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7837800" name="55ccbd30-9d24-11f0-be48-25aa2d06065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92977449" name="9f1f088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6154211" name="9f1f0880-9d24-11f0-be48-25aa2d06065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045532" name="b3c2639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9891589" name="b3c26390-9d24-11f0-be48-25aa2d06065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66695161" name="ebc9a69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1678080" name="ebc9a690-9d24-11f0-be48-25aa2d06065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4967006" name="09300c6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1940306" name="09300c60-9d25-11f0-be48-25aa2d06065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73998920" name="6a665ed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3392719" name="6a665ed0-9d25-11f0-be48-25aa2d06065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Heizung </w:t>
            </w:r>
          </w:p>
        </w:tc>
        <w:tc>
          <w:p>
            <w:pPr>
              <w:spacing w:before="0" w:after="0" w:line="240" w:lineRule="auto"/>
            </w:pPr>
            <w:r>
              <w:t>Heizung </w:t>
            </w:r>
          </w:p>
        </w:tc>
        <w:tc>
          <w:p>
            <w:pPr>
              <w:spacing w:before="0" w:after="0" w:line="240" w:lineRule="auto"/>
            </w:pPr>
            <w:r>
              <w:t>Flachdichtung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7236886" name="7bea9f9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2915265" name="7bea9f90-9d25-11f0-be48-25aa2d06065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23364057" name="b060a58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0969071" name="b060a580-9d25-11f0-be48-25aa2d06065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8064351" name="95f1118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0431323" name="95f11180-9d25-11f0-be48-25aa2d06065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345867" name="1e342fa0-9d26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9496014" name="1e342fa0-9d26-11f0-be48-25aa2d06065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7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Lenzstrasse 10, 8340 Hinwil</w:t>
          </w:r>
        </w:p>
        <w:p>
          <w:pPr>
            <w:spacing w:before="0" w:after="0"/>
          </w:pPr>
          <w:r>
            <w:t>515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footer.xml" Type="http://schemas.openxmlformats.org/officeDocument/2006/relationships/footer" Id="rId27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